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2021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933902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063229" name="d23d3fc0-d899-11ef-9e15-ed811d7d3ae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075277" name="d9180280-d899-11ef-a09f-8170fdc3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39307" name="d9180280-d899-11ef-a09f-8170fdc375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378458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74882" name="f2b70010-d899-11ef-ae8c-fb7ad00b4f1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642467" name="f69cc5c0-d899-11ef-a8fa-85a7c98ab5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348293" name="f69cc5c0-d899-11ef-a8fa-85a7c98ab5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2013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100622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106433" name="3c4df580-d89a-11ef-99c1-7f64da6c14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423078" name="42796570-d89a-11ef-9b6e-0d2ec2640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6313" name="42796570-d89a-11ef-9b6e-0d2ec264038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Gem. Cheminée Bauer kein Asbest verwendet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769113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890303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550658" name="6e130c40-d89a-11ef-a4d8-01b0cbbb7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988057" name="6e130c40-d89a-11ef-a4d8-01b0cbbb76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2013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313242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24336" name="89880250-d89a-11ef-a0c4-871b1c946f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631543" name="8f67c340-d89a-11ef-bcda-9124760253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875662" name="8f67c340-d89a-11ef-bcda-91247602530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647603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132130" name="a1b74340-d89a-11ef-bc82-990d40854d3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108153" name="a7578a30-d89a-11ef-b968-35396762b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8649" name="a7578a30-d89a-11ef-b968-35396762bc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Boden/ 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2014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785590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703657" name="39588dd0-d89b-11ef-a7e7-71ecaaa14ff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837560" name="3d5d9b50-d89b-11ef-8b66-bb8950ad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716241" name="3d5d9b50-d89b-11ef-8b66-bb8950ad67a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89085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99112" name="45cb19c0-d8a0-11ef-82c5-0d037e898ff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134842" name="48ff42b0-d8a0-11ef-9147-cb9624ea2d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326222" name="48ff42b0-d8a0-11ef-9147-cb9624ea2d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044118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451737" name="60b84230-d8a0-11ef-a918-73d25d8960f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223139" name="6508feb0-d8a0-11ef-99ea-6727bdf97b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26753" name="6508feb0-d8a0-11ef-99ea-6727bdf97b5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Alle Räume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2017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786842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88889" name="96c059d0-d8a0-11ef-b4fe-13941c9ccd2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027670" name="9b0e5730-d8a0-11ef-8a6d-01ace1ab29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973534" name="9b0e5730-d8a0-11ef-8a6d-01ace1ab295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943903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273459" name="b0453fb0-d8a0-11ef-8724-e9a3a5fe44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23542" name="b5158c70-d8a0-11ef-8c21-f397ecb90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295975" name="b5158c70-d8a0-11ef-8c21-f397ecb903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2002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839043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169767" name="b70c5690-d8a4-11ef-ae91-a5ad2df98b6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424390" name="bab2a240-d8a4-11ef-9d93-59f283e16a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464806" name="bab2a240-d8a4-11ef-9d93-59f283e16ad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Asbestkarton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663401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465431" name="d411b0a0-d8a4-11ef-8006-f1c16c07821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985326" name="d75235a0-d8a4-11ef-b5d5-09bc35d4a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040358" name="d75235a0-d8a4-11ef-b5d5-09bc35d4a70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00928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016878" name="fa536420-d8a4-11ef-a231-5b39d5edc03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542495" name="fd51b000-d8a4-11ef-be79-c730335d44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820815" name="fd51b000-d8a4-11ef-be79-c730335d44f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 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851199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822125" name="141468a0-d8a5-11ef-bcd7-61ba4887afd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722509" name="1a9635f0-d8a5-11ef-ad1b-992d3f2baa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38940" name="1a9635f0-d8a5-11ef-ad1b-992d3f2baa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456045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255700" name="44178410-d8a5-11ef-99d5-910587a55f5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740379" name="47abce60-d8a5-11ef-a6b7-93a50e7a76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607867" name="47abce60-d8a5-11ef-a6b7-93a50e7a76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 Ort vom Maurer 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896476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006569" name="831b9b50-d8a6-11ef-9ce0-25aba0051f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328277" name="93d36450-d8a6-11ef-996e-d3d1ba6d02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9920" name="93d36450-d8a6-11ef-996e-d3d1ba6d022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